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SUBCONTRACTOR EVALUATION AND APPOINTMENT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SOP-CON-061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subcontractor evaluation and appointment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subcontractor evaluation and appointment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subcontractor evaluation and appointment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SOP-CON-061  |  Subcontractor Evaluation and Appointment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