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CRITICAL SYSTEM DISASTER RECOVERY TESTING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SOP-INF-125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critical system disaster recovery testing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critical system disaster recovery testing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critical system disaster recovery testing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SOP-INF-125  |  Critical System Disaster Recovery Testing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