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SYSTEM RELEASE AND DEPLOYMENT MANAGEMENT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SOP-INF-120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Information Technology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Technology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system release and deployment management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system release and deployment management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system release and deployment management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Rollback plan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Steps to restore the pre-change system state if failure occurs.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technology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Log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service desk logs user, system, scope, priority and business impact.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Assess impact and risk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system owner reviews access, data, security, dependencies and outage window.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Build or configure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backup, rollback and approval before change.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implementer builds or configures in a controlled environment.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tester conducts testing. Failures are fixed and retested.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Release change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system owner approves release and monitors the post-change result.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ticket and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service desk closes the ticket and updates logs and documentation.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Ticket, testing and change log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SOP-INF-120  |  System Release and Deployment Management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