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SOFTWARE DEVELOPMENT, REVIEW AND TESTING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SOP-INF-119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software development, review and testing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software development, review and testing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software development, review and testing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SOP-INF-119  |  Software Development, Review and Testing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