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TECHNOLOGY VENDOR AND CLOUD SERVICE ASSESSMENT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SOP-QUA-124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technology vendor and cloud service assessment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technology vendor and cloud service assessment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technology vendor and cloud service assessment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SOP-QUA-124  |  Technology Vendor and Cloud Service Assessment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