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VULNERABILITY AND SECURITY PATCH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SOP-INF-122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vulnerability and security patch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vulnerability and security patch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vulnerability and security patch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SOP-INF-122  |  Vulnerability and Security Patch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