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COVERAGE, BILLING AND SERVICE QUALITY COMPLAINTS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SOP-CUS-165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Telecommunications and Media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coverage, billing and service quality complaints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coverage, billing and service quality complaints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coverage, billing and service quality complaints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SOP-CUS-165  |  Coverage, Billing and Service Quality Complaints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