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FAULT MANAGEMENT AND SERVICE RESTORATION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SOP-INF-162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fault management and service restoration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fault management and service restoration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fault management and service restoration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SOP-INF-162  |  Fault Management and Service Restoration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