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NETWORK CAPACITY AND COVERAGE PLANNING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SOP-PRO-158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network capacity and coverage planning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network capacity and coverage planning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network capacity and coverage planning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SOP-PRO-158  |  Network Capacity and Coverage Planning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