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DOCUMENT REVIEW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SOP-TEN-045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document review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document review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document review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SOP-TEN-045  |  Tender Document Review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