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TENDER CONSTRUCTION METHOD AND LOGISTICS PLAN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SOP-TEN-050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Tender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tender construction method and logistics plan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tender construction method and logistics plan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tender construction method and logistics plan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SOP-TEN-050  |  Tender Construction Method and Logistics Plan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