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RISK AND OPPORTUNITY REVIEW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SOP-TEN-051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risk and opportunity review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risk and opportunity review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risk and opportunity review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SOP-TEN-051  |  Tender Risk and Opportunity Review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