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SUPPLIER AND SUBCONTRACTOR TENDER QUOTATION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SOP-TEN-048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supplier and subcontractor tender quotation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supplier and subcontractor tender quotation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supplier and subcontractor tender quotation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SOP-TEN-048  |  Supplier and Subcontractor Tender Quotation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