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UTILITY ASSET INSPECTION AND CONDITION ASSESSMENT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SOP-QUA-143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Utilities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utility asset inspection and condition assessment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utility asset inspection and condition assessment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utility asset inspection and condition assessment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SOP-QUA-143  |  Utility Asset Inspection and Condition Assessment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