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CONTROL ROOM OPERATIONS AND SYSTEM MONITORING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SOP-OPE-145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control room operations and system monitoring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control room operations and system monitoring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control room operations and system monitoring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SOP-OPE-145  |  Control Room Operations and System Monitoring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