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UTILITY DEMAND AND CAPACITY PLANNING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SOP-PRO-142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Utilities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utility demand and capacity planning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utility demand and capacity planning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utility demand and capacity planning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SOP-PRO-142  |  Utility Demand and Capacity Planning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