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METER READING, BILLING AND DISPUTES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SOP-FIN-148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Utilities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meter reading, billing and disputes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meter reading, billing and disputes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meter reading, billing and disputes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SOP-FIN-148  |  Meter Reading, Billing and Disputes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