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NETWORK AND PLANT PREVENTIVE MAINTENANCE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SOP-OPE-144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Utilities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network and plant preventive maintenance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network and plant preventive maintenance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network and plant preventive maintenance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official record authorising, describing and tracking work on an asset.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mainte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work order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logs the fault or work order and assigns the asset priority.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and plan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reviews asset history, manuals, hazards, isolation, tools and spares.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Repair or maintain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supervisor approves the method and permits before work starts.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inspects, repairs or maintains and records readings and components.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technician conducts a function test. Any failure is corrected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Return asset to service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asset user confirms operation before the asset returns to service.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Update asset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work order and updates history and the preventive schedule.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order and asset history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SOP-OPE-144  |  Network and Plant Preventive Maintenance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