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CHANGE AND VARIATION ORDER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SOP-CON-069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change and variation order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change and variation order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change and variation order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SOP-CON-069  |  Change and Variation Order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